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药学（3+2）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药学（3+2）24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药物毒理学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龙军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谷宇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马克思主义基本原理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泰州-综合楼506-药化药合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医药商品学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(010321—001)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蒋政萌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孙善亮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(040849—005)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泰州-药学类实验室-2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毕肖林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(083001—008)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天然药物化学实验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(040330—001)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泰州-综合楼506-药化药合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陈勇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280112—001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